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0142247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25293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6417097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905772" name="4d979d70-e9e1-11ef-8870-2b1fd1ce0d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7205352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632770" name="6010c580-e9e1-11ef-92a4-3323bb8b22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8343848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39528" name="7d00c2d0-e9e1-11ef-a5f4-f7e11e46bc2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2627461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11137" name="e26c8190-e9e1-11ef-aa40-b56c70f6df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155889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723757" name="fe87f0d0-e9e1-11ef-b0b7-8fb39dbe6b4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505289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924141" name="25ffda60-e9e2-11ef-8e40-63cdb1c2498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0258401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489592" name="69514830-e9e2-11ef-9e3c-5b8a7afd073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946783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484776" name="0390e450-e9e3-11ef-9b82-27e8ef9f0b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5385980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706180" name="25c54cf0-e9e3-11ef-a55e-47bc1fe4201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6590370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125185" name="7a880fc0-e9e3-11ef-9bc1-652ca2f9c0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080490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291948" name="99a48a00-e9e3-11ef-a8be-cf6a5f2deb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2270095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7962" name="08af82b0-e9e4-11ef-9612-11669e4262a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508221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153438" name="1e7fec10-e9e4-11ef-9da3-dba8242998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75292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884788" name="6f2a8e90-e9e4-11ef-ab04-e7ef48f69dc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410638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778392" name="8b35d130-e9e4-11ef-927e-81f1fe41b25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7798818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985273" name="8e515a50-e9ea-11ef-8716-8749dacf1a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0853125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88035" name="a734ded0-e9e4-11ef-bcab-41d9c9cf0ed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921781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458086" name="c071b070-e9ea-11ef-80c1-ebdd3feaf49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2474550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763176" name="d7b076e0-e9ea-11ef-bdf2-d58fdb7e45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845076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217843" name="eeb7d9a0-e9ea-11ef-92ef-0583776e3c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975080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036435" name="03438e00-e9eb-11ef-a55c-ed4ef50462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2134012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955361" name="c1896c90-e9eb-11ef-81ba-d73604ee45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228402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520003" name="f05da4f0-e9eb-11ef-a142-73f0c66cd2d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782807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64191" name="895c3590-e9ec-11ef-aec2-e7fa41ada58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85375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153226" name="09493b90-e9ed-11ef-92f9-2781e844638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7907666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891736" name="4eb70440-e9ee-11ef-b1de-8b81cb8c55c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630576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06759" name="e8c30d40-e9ee-11ef-b1c6-4d926e0350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275276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77692" name="02778ea0-e9ef-11ef-a108-a7b6cdbcca4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8622112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636414" name="1f40a300-e9ef-11ef-9613-cff07576fa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2223466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651881" name="6cf5fa50-e9ef-11ef-ae35-2d3305c7c81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622723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273361" name="896b2250-e9ef-11ef-8893-a7992eab2a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510343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354391" name="e739dfc0-e9ef-11ef-bf11-ff96b65872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606567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225693" name="fec0abb0-e9ef-11ef-8a3a-03d7b34fdb5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73609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476765" name="2bf6ab20-e9f5-11ef-b304-9d46cd178e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385053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052660" name="47ecdf20-e9f5-11ef-a16a-33bf4425f5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1796367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451331" name="eb3fde00-e9f7-11ef-a252-2d49b821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5957617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315698" name="e1927dd0-e9f8-11ef-8369-b924ffb9213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